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CC5" w:rsidRPr="00C7260D" w:rsidRDefault="00AB6CC5" w:rsidP="00C7260D">
      <w:pPr>
        <w:jc w:val="right"/>
        <w:rPr>
          <w:b/>
        </w:rPr>
      </w:pPr>
      <w:bookmarkStart w:id="0" w:name="OLE_LINK6"/>
      <w:bookmarkStart w:id="1" w:name="OLE_LINK5"/>
    </w:p>
    <w:tbl>
      <w:tblPr>
        <w:tblW w:w="5861" w:type="pct"/>
        <w:tblInd w:w="-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243"/>
        <w:gridCol w:w="1459"/>
        <w:gridCol w:w="40"/>
        <w:gridCol w:w="119"/>
        <w:gridCol w:w="3170"/>
        <w:gridCol w:w="496"/>
        <w:gridCol w:w="2656"/>
        <w:gridCol w:w="472"/>
        <w:gridCol w:w="2543"/>
        <w:gridCol w:w="1096"/>
        <w:gridCol w:w="40"/>
        <w:gridCol w:w="43"/>
        <w:gridCol w:w="1386"/>
      </w:tblGrid>
      <w:tr w:rsidR="00E118DB" w:rsidRPr="00173D75" w:rsidTr="00B67E90">
        <w:trPr>
          <w:trHeight w:val="110"/>
        </w:trPr>
        <w:tc>
          <w:tcPr>
            <w:tcW w:w="1092" w:type="pct"/>
            <w:gridSpan w:val="5"/>
          </w:tcPr>
          <w:p w:rsidR="00E118DB" w:rsidRPr="00E5588A" w:rsidRDefault="00E118DB" w:rsidP="008A7AD3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08" w:type="pct"/>
            <w:gridSpan w:val="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A67409" w:rsidRDefault="00A9300C" w:rsidP="008A7AD3">
            <w:pPr>
              <w:spacing w:line="276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A67409">
              <w:rPr>
                <w:rFonts w:ascii="Arial" w:hAnsi="Arial" w:cs="Arial"/>
                <w:b/>
                <w:bCs/>
                <w:szCs w:val="18"/>
              </w:rPr>
              <w:t>KEW.ATK</w:t>
            </w:r>
            <w:r w:rsidR="00E118DB" w:rsidRPr="00A67409">
              <w:rPr>
                <w:rFonts w:ascii="Arial" w:hAnsi="Arial" w:cs="Arial"/>
                <w:b/>
                <w:bCs/>
                <w:szCs w:val="18"/>
              </w:rPr>
              <w:t>-1</w:t>
            </w:r>
            <w:r w:rsidRPr="00A67409">
              <w:rPr>
                <w:rFonts w:ascii="Arial" w:hAnsi="Arial" w:cs="Arial"/>
                <w:b/>
                <w:bCs/>
                <w:szCs w:val="18"/>
              </w:rPr>
              <w:t>3</w:t>
            </w:r>
          </w:p>
          <w:p w:rsidR="00E118DB" w:rsidRPr="00B67E90" w:rsidRDefault="00A67409" w:rsidP="00A6740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                     </w:t>
            </w:r>
            <w:bookmarkStart w:id="2" w:name="_GoBack"/>
            <w:bookmarkEnd w:id="2"/>
            <w:r w:rsidR="00E118DB" w:rsidRPr="00A67409">
              <w:rPr>
                <w:rFonts w:ascii="Arial" w:hAnsi="Arial" w:cs="Arial"/>
                <w:b/>
                <w:bCs/>
                <w:szCs w:val="20"/>
              </w:rPr>
              <w:t xml:space="preserve">REKOD PENYELENGGARAAN </w:t>
            </w:r>
            <w:r w:rsidR="0069418D" w:rsidRPr="00A67409">
              <w:rPr>
                <w:rFonts w:ascii="Arial" w:hAnsi="Arial" w:cs="Arial"/>
                <w:b/>
                <w:bCs/>
                <w:szCs w:val="20"/>
              </w:rPr>
              <w:t>ASET TAK KETARA</w:t>
            </w:r>
          </w:p>
        </w:tc>
      </w:tr>
      <w:tr w:rsidR="00E118DB" w:rsidRPr="00173D75" w:rsidTr="00B67E90">
        <w:trPr>
          <w:trHeight w:val="110"/>
        </w:trPr>
        <w:tc>
          <w:tcPr>
            <w:tcW w:w="1092" w:type="pct"/>
            <w:gridSpan w:val="5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8" w:type="pct"/>
            <w:gridSpan w:val="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123"/>
        </w:trPr>
        <w:tc>
          <w:tcPr>
            <w:tcW w:w="561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" w:type="pct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543484">
        <w:trPr>
          <w:trHeight w:val="150"/>
        </w:trPr>
        <w:tc>
          <w:tcPr>
            <w:tcW w:w="1053" w:type="pct"/>
            <w:gridSpan w:val="4"/>
          </w:tcPr>
          <w:p w:rsidR="00E118DB" w:rsidRPr="00E5588A" w:rsidRDefault="00A9300C" w:rsidP="00A9300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Kumpulan/</w:t>
            </w:r>
            <w:r w:rsidR="00E118DB" w:rsidRPr="00E55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Kategori   </w:t>
            </w:r>
            <w:r w:rsidR="00E118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</w:t>
            </w:r>
            <w:r w:rsidR="00E118DB"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8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69418D" w:rsidRDefault="0069418D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No. Siri Pendaftaran</w:t>
            </w:r>
          </w:p>
          <w:p w:rsidR="00E118DB" w:rsidRPr="00E5588A" w:rsidRDefault="0069418D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(Harta Intelek)</w:t>
            </w:r>
            <w:r w:rsidR="00E118DB" w:rsidRPr="00E55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:</w:t>
            </w:r>
          </w:p>
        </w:tc>
        <w:tc>
          <w:tcPr>
            <w:tcW w:w="373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B67E90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Tajuk</w:t>
            </w:r>
            <w:r w:rsidR="00E118DB" w:rsidRPr="00E55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</w:p>
        </w:tc>
        <w:tc>
          <w:tcPr>
            <w:tcW w:w="559" w:type="pct"/>
            <w:gridSpan w:val="2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093" w:type="pct"/>
            <w:gridSpan w:val="3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Lokasi                           :</w:t>
            </w:r>
          </w:p>
        </w:tc>
        <w:tc>
          <w:tcPr>
            <w:tcW w:w="373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bottom w:val="single" w:sz="8" w:space="0" w:color="auto"/>
            </w:tcBorders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832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E118DB">
            <w:pPr>
              <w:spacing w:line="276" w:lineRule="auto"/>
              <w:ind w:left="172" w:hanging="1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(a)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Tarikh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18DB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(b)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Jenis Penyelenggaraan</w:t>
            </w:r>
          </w:p>
        </w:tc>
        <w:tc>
          <w:tcPr>
            <w:tcW w:w="1093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(c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Butir-butir Kerja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E118DB" w:rsidRPr="00E5588A" w:rsidRDefault="00E118DB" w:rsidP="0027411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No. Pesanan Kerajaan/ </w:t>
            </w:r>
          </w:p>
          <w:p w:rsidR="00E118DB" w:rsidRPr="00E5588A" w:rsidRDefault="00E118DB" w:rsidP="0027411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No. Kontrak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dan Tarikh</w:t>
            </w:r>
          </w:p>
        </w:tc>
        <w:tc>
          <w:tcPr>
            <w:tcW w:w="99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(e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Nama Syarikat/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Jabatan Yang Menyelenggara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(f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0E2066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Kos 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(RM)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722DE9">
            <w:pPr>
              <w:spacing w:line="276" w:lineRule="auto"/>
              <w:ind w:left="8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(g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Nama dan</w:t>
            </w:r>
          </w:p>
          <w:p w:rsidR="00E118DB" w:rsidRPr="00E5588A" w:rsidRDefault="00E118DB" w:rsidP="00722DE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Jawatan</w:t>
            </w:r>
          </w:p>
        </w:tc>
      </w:tr>
      <w:tr w:rsidR="00E118DB" w:rsidRPr="00BC5F3D" w:rsidTr="00B67E90">
        <w:trPr>
          <w:trHeight w:val="123"/>
        </w:trPr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7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E90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E90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B67E90" w:rsidRPr="00BC5F3D" w:rsidRDefault="00B67E90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110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3" w:type="pct"/>
            <w:gridSpan w:val="3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3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</w:tcPr>
          <w:p w:rsidR="00E118DB" w:rsidRPr="00BC5F3D" w:rsidRDefault="00E118DB" w:rsidP="00E118D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>Nota         :</w:t>
            </w:r>
          </w:p>
        </w:tc>
        <w:tc>
          <w:tcPr>
            <w:tcW w:w="559" w:type="pct"/>
            <w:gridSpan w:val="2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91" w:type="pct"/>
            <w:gridSpan w:val="9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E118DB" w:rsidRDefault="00E118DB" w:rsidP="00E118DB">
            <w:pPr>
              <w:pStyle w:val="ListParagraph"/>
              <w:numPr>
                <w:ilvl w:val="0"/>
                <w:numId w:val="126"/>
              </w:numPr>
              <w:spacing w:line="276" w:lineRule="auto"/>
              <w:ind w:left="206" w:hanging="20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8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Tarikh pembaikan/ penyelenggaraan yang telah dilakukan bagi Aset </w:t>
            </w:r>
            <w:r w:rsidR="00B67E90">
              <w:rPr>
                <w:rFonts w:ascii="Arial" w:hAnsi="Arial" w:cs="Arial"/>
                <w:b/>
                <w:bCs/>
                <w:sz w:val="18"/>
                <w:szCs w:val="18"/>
              </w:rPr>
              <w:t>Tak Ketera</w:t>
            </w:r>
            <w:r w:rsidRPr="00E118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berkenaan.</w:t>
            </w:r>
          </w:p>
          <w:p w:rsidR="00E118DB" w:rsidRDefault="00E118DB" w:rsidP="00E118DB">
            <w:pPr>
              <w:pStyle w:val="ListParagraph"/>
              <w:numPr>
                <w:ilvl w:val="0"/>
                <w:numId w:val="126"/>
              </w:numPr>
              <w:spacing w:line="276" w:lineRule="auto"/>
              <w:ind w:left="206" w:hanging="219"/>
              <w:rPr>
                <w:rFonts w:ascii="Arial" w:hAnsi="Arial" w:cs="Arial"/>
                <w:b/>
                <w:sz w:val="18"/>
                <w:szCs w:val="18"/>
              </w:rPr>
            </w:pPr>
            <w:r w:rsidRPr="00E118DB">
              <w:rPr>
                <w:rFonts w:ascii="Arial" w:hAnsi="Arial" w:cs="Arial"/>
                <w:b/>
                <w:sz w:val="18"/>
                <w:szCs w:val="18"/>
              </w:rPr>
              <w:t>Jenis Penyelenggaraan</w:t>
            </w:r>
          </w:p>
          <w:p w:rsidR="00E118DB" w:rsidRPr="00E118DB" w:rsidRDefault="00E118DB" w:rsidP="00E118DB">
            <w:pPr>
              <w:pStyle w:val="ListParagraph"/>
              <w:spacing w:line="276" w:lineRule="auto"/>
              <w:ind w:left="2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Penyelenggaraan Pencegahan atau Penyelenggaraan Pembaikan</w:t>
            </w:r>
          </w:p>
        </w:tc>
        <w:tc>
          <w:tcPr>
            <w:tcW w:w="469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56" w:type="pct"/>
            <w:gridSpan w:val="4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118DB" w:rsidRDefault="00E118DB" w:rsidP="00E118DB">
            <w:pPr>
              <w:pStyle w:val="ListParagraph"/>
              <w:numPr>
                <w:ilvl w:val="0"/>
                <w:numId w:val="126"/>
              </w:numPr>
              <w:spacing w:line="276" w:lineRule="auto"/>
              <w:ind w:left="206" w:hanging="21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18D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Butir-butir kerja </w:t>
            </w:r>
          </w:p>
        </w:tc>
        <w:tc>
          <w:tcPr>
            <w:tcW w:w="10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E5588A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8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B67E9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5588A">
              <w:rPr>
                <w:rFonts w:ascii="Arial" w:hAnsi="Arial" w:cs="Arial"/>
                <w:sz w:val="18"/>
                <w:szCs w:val="18"/>
              </w:rPr>
              <w:t xml:space="preserve">     Keterangan mengenai kerja-kerja </w:t>
            </w:r>
            <w:r w:rsidR="00B67E90">
              <w:rPr>
                <w:rFonts w:ascii="Arial" w:hAnsi="Arial" w:cs="Arial"/>
                <w:sz w:val="18"/>
                <w:szCs w:val="18"/>
              </w:rPr>
              <w:t>penyelenggaraan yang dilaksanakan</w:t>
            </w:r>
            <w:r w:rsidRPr="00E5588A">
              <w:rPr>
                <w:rFonts w:ascii="Arial" w:hAnsi="Arial" w:cs="Arial"/>
                <w:sz w:val="18"/>
                <w:szCs w:val="18"/>
              </w:rPr>
              <w:t xml:space="preserve"> termasuk alat ganti yang dibeli.</w:t>
            </w: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E5588A" w:rsidRDefault="00E118DB" w:rsidP="0027411F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478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E5588A" w:rsidRDefault="00E118DB" w:rsidP="0027411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)  No. Pesanan Kerajaan/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5588A">
              <w:rPr>
                <w:rFonts w:ascii="Arial" w:hAnsi="Arial" w:cs="Arial"/>
                <w:b/>
                <w:bCs/>
                <w:sz w:val="18"/>
                <w:szCs w:val="18"/>
              </w:rPr>
              <w:t>No. Kontrak dan Tarikh</w:t>
            </w: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3" w:type="pct"/>
            <w:gridSpan w:val="6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 xml:space="preserve">     No. Rujukan Pesanan Kerajaan/ Nombor Kontrak berserta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C5F3D">
              <w:rPr>
                <w:rFonts w:ascii="Arial" w:hAnsi="Arial" w:cs="Arial"/>
                <w:sz w:val="18"/>
                <w:szCs w:val="18"/>
              </w:rPr>
              <w:t>tarikh.</w:t>
            </w: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3" w:type="pct"/>
            <w:gridSpan w:val="6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BC5F3D">
              <w:rPr>
                <w:rFonts w:ascii="Arial" w:hAnsi="Arial" w:cs="Arial"/>
                <w:b/>
                <w:bCs/>
                <w:sz w:val="18"/>
                <w:szCs w:val="18"/>
              </w:rPr>
              <w:t>)  Nama Syarikat/Jabatan yang menyelenggara</w:t>
            </w: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8" w:type="pct"/>
            <w:gridSpan w:val="8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 xml:space="preserve">     Nama syarikat atau Jabatan yang melaksanakan kerja-kerja penyelenggaraan. </w:t>
            </w: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56" w:type="pct"/>
            <w:gridSpan w:val="4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BC5F3D">
              <w:rPr>
                <w:rFonts w:ascii="Arial" w:hAnsi="Arial" w:cs="Arial"/>
                <w:b/>
                <w:bCs/>
                <w:sz w:val="18"/>
                <w:szCs w:val="18"/>
              </w:rPr>
              <w:t>)  Kos</w:t>
            </w:r>
          </w:p>
        </w:tc>
        <w:tc>
          <w:tcPr>
            <w:tcW w:w="10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3" w:type="pct"/>
            <w:gridSpan w:val="6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B67E9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C5F3D">
              <w:rPr>
                <w:rFonts w:ascii="Arial" w:hAnsi="Arial" w:cs="Arial"/>
                <w:sz w:val="18"/>
                <w:szCs w:val="18"/>
              </w:rPr>
              <w:t xml:space="preserve">     Kos alat ganti atau kos </w:t>
            </w:r>
            <w:r w:rsidR="00B67E90">
              <w:rPr>
                <w:rFonts w:ascii="Arial" w:hAnsi="Arial" w:cs="Arial"/>
                <w:sz w:val="18"/>
                <w:szCs w:val="18"/>
              </w:rPr>
              <w:t>penyelenggaraan</w:t>
            </w:r>
            <w:r w:rsidRPr="00BC5F3D">
              <w:rPr>
                <w:rFonts w:ascii="Arial" w:hAnsi="Arial" w:cs="Arial"/>
                <w:sz w:val="18"/>
                <w:szCs w:val="18"/>
              </w:rPr>
              <w:t xml:space="preserve"> atau kedua-duanya sekali. </w:t>
            </w: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BC5F3D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56" w:type="pct"/>
            <w:gridSpan w:val="4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BC5F3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)  Nama dan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Jawatan</w:t>
            </w:r>
          </w:p>
        </w:tc>
        <w:tc>
          <w:tcPr>
            <w:tcW w:w="10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5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" w:type="pct"/>
            <w:gridSpan w:val="2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5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118DB" w:rsidRPr="00173D75" w:rsidTr="00B67E90">
        <w:trPr>
          <w:trHeight w:val="255"/>
        </w:trPr>
        <w:tc>
          <w:tcPr>
            <w:tcW w:w="481" w:type="pct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8A7A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9" w:type="pct"/>
            <w:gridSpan w:val="2"/>
          </w:tcPr>
          <w:p w:rsidR="00E118DB" w:rsidRDefault="00E118DB" w:rsidP="00E5588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pct"/>
            <w:gridSpan w:val="11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:rsidR="00E118DB" w:rsidRPr="00BC5F3D" w:rsidRDefault="00E118DB" w:rsidP="00E5588A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Pegawai yang</w:t>
            </w:r>
            <w:r w:rsidRPr="00BC5F3D">
              <w:rPr>
                <w:rFonts w:ascii="Arial" w:hAnsi="Arial" w:cs="Arial"/>
                <w:sz w:val="18"/>
                <w:szCs w:val="18"/>
              </w:rPr>
              <w:t xml:space="preserve"> mengesahkan </w:t>
            </w:r>
            <w:r>
              <w:rPr>
                <w:rFonts w:ascii="Arial" w:hAnsi="Arial" w:cs="Arial"/>
                <w:sz w:val="18"/>
                <w:szCs w:val="18"/>
              </w:rPr>
              <w:t>penyelenggaraan telah dilaksanakan</w:t>
            </w:r>
            <w:r w:rsidRPr="00BC5F3D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bookmarkEnd w:id="0"/>
      <w:bookmarkEnd w:id="1"/>
    </w:tbl>
    <w:p w:rsidR="00864F2B" w:rsidRPr="00BC5F3D" w:rsidRDefault="00864F2B" w:rsidP="00A67409">
      <w:pPr>
        <w:jc w:val="left"/>
        <w:rPr>
          <w:rFonts w:ascii="Arial" w:hAnsi="Arial" w:cs="Arial"/>
          <w:sz w:val="18"/>
          <w:szCs w:val="18"/>
        </w:rPr>
      </w:pPr>
    </w:p>
    <w:sectPr w:rsidR="00864F2B" w:rsidRPr="00BC5F3D" w:rsidSect="00B67E90">
      <w:headerReference w:type="default" r:id="rId9"/>
      <w:footerReference w:type="default" r:id="rId10"/>
      <w:pgSz w:w="15840" w:h="12240" w:orient="landscape"/>
      <w:pgMar w:top="1267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B1" w:rsidRDefault="00CC3BB1">
      <w:r>
        <w:separator/>
      </w:r>
    </w:p>
  </w:endnote>
  <w:endnote w:type="continuationSeparator" w:id="0">
    <w:p w:rsidR="00CC3BB1" w:rsidRDefault="00CC3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F65E9" w:rsidRPr="00F64267" w:rsidRDefault="00FF65E9" w:rsidP="00FF65E9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F64267">
              <w:rPr>
                <w:rFonts w:ascii="Arial" w:hAnsi="Arial" w:cs="Arial"/>
                <w:sz w:val="20"/>
              </w:rPr>
              <w:t xml:space="preserve">M.S. </w:t>
            </w:r>
            <w:r w:rsidR="00F874EB">
              <w:rPr>
                <w:rFonts w:ascii="Arial" w:hAnsi="Arial" w:cs="Arial"/>
                <w:sz w:val="20"/>
              </w:rPr>
              <w:t>8</w:t>
            </w:r>
            <w:r w:rsidRPr="00F64267">
              <w:rPr>
                <w:rFonts w:ascii="Arial" w:hAnsi="Arial" w:cs="Arial"/>
                <w:sz w:val="20"/>
              </w:rPr>
              <w:t>/</w:t>
            </w:r>
            <w:r w:rsidR="00A67409">
              <w:rPr>
                <w:rFonts w:ascii="Arial" w:hAnsi="Arial" w:cs="Arial"/>
                <w:sz w:val="20"/>
              </w:rPr>
              <w:t>9</w:t>
            </w:r>
          </w:p>
        </w:sdtContent>
      </w:sdt>
    </w:sdtContent>
  </w:sdt>
  <w:p w:rsidR="00E5625C" w:rsidRDefault="00E562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B1" w:rsidRDefault="00CC3BB1">
      <w:r>
        <w:separator/>
      </w:r>
    </w:p>
  </w:footnote>
  <w:footnote w:type="continuationSeparator" w:id="0">
    <w:p w:rsidR="00CC3BB1" w:rsidRDefault="00CC3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409" w:rsidRPr="00A67409" w:rsidRDefault="00A67409">
    <w:pPr>
      <w:pStyle w:val="Header"/>
      <w:rPr>
        <w:rFonts w:ascii="Arial" w:hAnsi="Arial" w:cs="Arial"/>
        <w:sz w:val="20"/>
      </w:rPr>
    </w:pPr>
    <w:r w:rsidRPr="00A67409">
      <w:rPr>
        <w:rFonts w:ascii="Arial" w:hAnsi="Arial" w:cs="Arial"/>
        <w:sz w:val="20"/>
      </w:rPr>
      <w:t>Pekeliling Perbendaharaan Malaysia</w:t>
    </w:r>
    <w:r w:rsidRPr="00A67409">
      <w:rPr>
        <w:rFonts w:ascii="Arial" w:hAnsi="Arial" w:cs="Arial"/>
        <w:sz w:val="20"/>
      </w:rPr>
      <w:tab/>
      <w:t xml:space="preserve">                                                                                                                                               AM 7.5 Lampiran </w:t>
    </w:r>
    <w:r>
      <w:rPr>
        <w:rFonts w:ascii="Arial" w:hAnsi="Arial" w:cs="Arial"/>
        <w:sz w:val="20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5DA7FD3"/>
    <w:multiLevelType w:val="hybridMultilevel"/>
    <w:tmpl w:val="E3B8C300"/>
    <w:lvl w:ilvl="0" w:tplc="53B82F74">
      <w:start w:val="1"/>
      <w:numFmt w:val="lowerLetter"/>
      <w:lvlText w:val="%1)"/>
      <w:lvlJc w:val="left"/>
      <w:pPr>
        <w:ind w:left="721" w:hanging="360"/>
      </w:pPr>
      <w:rPr>
        <w:rFonts w:hint="default"/>
        <w:b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7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9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1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2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3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4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7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8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9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2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3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4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5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7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8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9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1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3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4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5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7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8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9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60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1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2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5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6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8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3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4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5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6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7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8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80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1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2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3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4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5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7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8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9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1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2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3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8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100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1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4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5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9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10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2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3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4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6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7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1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2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3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4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5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6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7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8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9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30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1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2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</w:num>
  <w:num w:numId="1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3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0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9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4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7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6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1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9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7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7"/>
  </w:num>
  <w:num w:numId="55">
    <w:abstractNumId w:val="59"/>
  </w:num>
  <w:num w:numId="56">
    <w:abstractNumId w:val="84"/>
  </w:num>
  <w:num w:numId="57">
    <w:abstractNumId w:val="127"/>
  </w:num>
  <w:num w:numId="58">
    <w:abstractNumId w:val="132"/>
  </w:num>
  <w:num w:numId="59">
    <w:abstractNumId w:val="8"/>
  </w:num>
  <w:num w:numId="60">
    <w:abstractNumId w:val="75"/>
  </w:num>
  <w:num w:numId="61">
    <w:abstractNumId w:val="38"/>
  </w:num>
  <w:num w:numId="62">
    <w:abstractNumId w:val="82"/>
  </w:num>
  <w:num w:numId="63">
    <w:abstractNumId w:val="64"/>
  </w:num>
  <w:num w:numId="64">
    <w:abstractNumId w:val="99"/>
  </w:num>
  <w:num w:numId="65">
    <w:abstractNumId w:val="52"/>
  </w:num>
  <w:num w:numId="66">
    <w:abstractNumId w:val="90"/>
  </w:num>
  <w:num w:numId="67">
    <w:abstractNumId w:val="128"/>
  </w:num>
  <w:num w:numId="68">
    <w:abstractNumId w:val="39"/>
  </w:num>
  <w:num w:numId="69">
    <w:abstractNumId w:val="106"/>
  </w:num>
  <w:num w:numId="70">
    <w:abstractNumId w:val="80"/>
  </w:num>
  <w:num w:numId="71">
    <w:abstractNumId w:val="29"/>
  </w:num>
  <w:num w:numId="72">
    <w:abstractNumId w:val="126"/>
  </w:num>
  <w:num w:numId="73">
    <w:abstractNumId w:val="28"/>
  </w:num>
  <w:num w:numId="74">
    <w:abstractNumId w:val="10"/>
  </w:num>
  <w:num w:numId="75">
    <w:abstractNumId w:val="83"/>
  </w:num>
  <w:num w:numId="76">
    <w:abstractNumId w:val="46"/>
  </w:num>
  <w:num w:numId="77">
    <w:abstractNumId w:val="20"/>
  </w:num>
  <w:num w:numId="78">
    <w:abstractNumId w:val="97"/>
  </w:num>
  <w:num w:numId="79">
    <w:abstractNumId w:val="49"/>
  </w:num>
  <w:num w:numId="80">
    <w:abstractNumId w:val="35"/>
  </w:num>
  <w:num w:numId="81">
    <w:abstractNumId w:val="58"/>
  </w:num>
  <w:num w:numId="82">
    <w:abstractNumId w:val="73"/>
  </w:num>
  <w:num w:numId="83">
    <w:abstractNumId w:val="32"/>
  </w:num>
  <w:num w:numId="84">
    <w:abstractNumId w:val="36"/>
  </w:num>
  <w:num w:numId="85">
    <w:abstractNumId w:val="103"/>
  </w:num>
  <w:num w:numId="86">
    <w:abstractNumId w:val="121"/>
  </w:num>
  <w:num w:numId="87">
    <w:abstractNumId w:val="26"/>
  </w:num>
  <w:num w:numId="88">
    <w:abstractNumId w:val="61"/>
  </w:num>
  <w:num w:numId="89">
    <w:abstractNumId w:val="27"/>
  </w:num>
  <w:num w:numId="90">
    <w:abstractNumId w:val="116"/>
  </w:num>
  <w:num w:numId="91">
    <w:abstractNumId w:val="65"/>
  </w:num>
  <w:num w:numId="92">
    <w:abstractNumId w:val="23"/>
  </w:num>
  <w:num w:numId="93">
    <w:abstractNumId w:val="130"/>
  </w:num>
  <w:num w:numId="94">
    <w:abstractNumId w:val="131"/>
  </w:num>
  <w:num w:numId="95">
    <w:abstractNumId w:val="120"/>
  </w:num>
  <w:num w:numId="96">
    <w:abstractNumId w:val="9"/>
  </w:num>
  <w:num w:numId="97">
    <w:abstractNumId w:val="85"/>
  </w:num>
  <w:num w:numId="98">
    <w:abstractNumId w:val="44"/>
  </w:num>
  <w:num w:numId="99">
    <w:abstractNumId w:val="88"/>
  </w:num>
  <w:num w:numId="100">
    <w:abstractNumId w:val="42"/>
  </w:num>
  <w:num w:numId="101">
    <w:abstractNumId w:val="56"/>
  </w:num>
  <w:num w:numId="102">
    <w:abstractNumId w:val="12"/>
  </w:num>
  <w:num w:numId="103">
    <w:abstractNumId w:val="50"/>
  </w:num>
  <w:num w:numId="104">
    <w:abstractNumId w:val="13"/>
  </w:num>
  <w:num w:numId="105">
    <w:abstractNumId w:val="122"/>
  </w:num>
  <w:num w:numId="106">
    <w:abstractNumId w:val="111"/>
  </w:num>
  <w:num w:numId="107">
    <w:abstractNumId w:val="47"/>
  </w:num>
  <w:num w:numId="108">
    <w:abstractNumId w:val="125"/>
  </w:num>
  <w:num w:numId="109">
    <w:abstractNumId w:val="31"/>
  </w:num>
  <w:num w:numId="110">
    <w:abstractNumId w:val="57"/>
  </w:num>
  <w:num w:numId="111">
    <w:abstractNumId w:val="19"/>
  </w:num>
  <w:num w:numId="112">
    <w:abstractNumId w:val="16"/>
  </w:num>
  <w:num w:numId="113">
    <w:abstractNumId w:val="124"/>
  </w:num>
  <w:num w:numId="114">
    <w:abstractNumId w:val="108"/>
  </w:num>
  <w:num w:numId="115">
    <w:abstractNumId w:val="112"/>
  </w:num>
  <w:num w:numId="116">
    <w:abstractNumId w:val="104"/>
  </w:num>
  <w:num w:numId="117">
    <w:abstractNumId w:val="74"/>
  </w:num>
  <w:num w:numId="118">
    <w:abstractNumId w:val="18"/>
  </w:num>
  <w:num w:numId="119">
    <w:abstractNumId w:val="129"/>
  </w:num>
  <w:num w:numId="120">
    <w:abstractNumId w:val="76"/>
  </w:num>
  <w:num w:numId="121">
    <w:abstractNumId w:val="48"/>
  </w:num>
  <w:num w:numId="122">
    <w:abstractNumId w:val="15"/>
  </w:num>
  <w:num w:numId="123">
    <w:abstractNumId w:val="25"/>
  </w:num>
  <w:num w:numId="124">
    <w:abstractNumId w:val="110"/>
  </w:num>
  <w:num w:numId="125">
    <w:abstractNumId w:val="113"/>
  </w:num>
  <w:num w:numId="126">
    <w:abstractNumId w:val="2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3D7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11D"/>
    <w:rsid w:val="000858E3"/>
    <w:rsid w:val="0009480B"/>
    <w:rsid w:val="000A5B8B"/>
    <w:rsid w:val="000A7FA2"/>
    <w:rsid w:val="000B5D5D"/>
    <w:rsid w:val="000C01A4"/>
    <w:rsid w:val="000C0AEF"/>
    <w:rsid w:val="000C26E0"/>
    <w:rsid w:val="000C7390"/>
    <w:rsid w:val="000D2E25"/>
    <w:rsid w:val="000D38F3"/>
    <w:rsid w:val="000E1317"/>
    <w:rsid w:val="000E2066"/>
    <w:rsid w:val="000E379E"/>
    <w:rsid w:val="000F044F"/>
    <w:rsid w:val="000F3F9A"/>
    <w:rsid w:val="00101645"/>
    <w:rsid w:val="00102CE2"/>
    <w:rsid w:val="001115E6"/>
    <w:rsid w:val="0011476F"/>
    <w:rsid w:val="001178B6"/>
    <w:rsid w:val="00132659"/>
    <w:rsid w:val="0015339C"/>
    <w:rsid w:val="00157C4A"/>
    <w:rsid w:val="00173D75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52B8"/>
    <w:rsid w:val="001D78F2"/>
    <w:rsid w:val="001E2135"/>
    <w:rsid w:val="001E21E5"/>
    <w:rsid w:val="00200136"/>
    <w:rsid w:val="002007B2"/>
    <w:rsid w:val="00210C93"/>
    <w:rsid w:val="002157D6"/>
    <w:rsid w:val="00234053"/>
    <w:rsid w:val="002345E1"/>
    <w:rsid w:val="0024398A"/>
    <w:rsid w:val="00245D34"/>
    <w:rsid w:val="00260099"/>
    <w:rsid w:val="002601A6"/>
    <w:rsid w:val="0027411F"/>
    <w:rsid w:val="00282BEC"/>
    <w:rsid w:val="002862B2"/>
    <w:rsid w:val="00290089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4068"/>
    <w:rsid w:val="002D51A8"/>
    <w:rsid w:val="002E5046"/>
    <w:rsid w:val="002F3071"/>
    <w:rsid w:val="002F515B"/>
    <w:rsid w:val="00301691"/>
    <w:rsid w:val="00303D84"/>
    <w:rsid w:val="00307BAA"/>
    <w:rsid w:val="00307E02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77C35"/>
    <w:rsid w:val="00384516"/>
    <w:rsid w:val="003859CD"/>
    <w:rsid w:val="00390683"/>
    <w:rsid w:val="0039372C"/>
    <w:rsid w:val="0039472E"/>
    <w:rsid w:val="003A07CF"/>
    <w:rsid w:val="003A1EF5"/>
    <w:rsid w:val="003A2F3B"/>
    <w:rsid w:val="003A425C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3F7696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67680"/>
    <w:rsid w:val="00470477"/>
    <w:rsid w:val="00476774"/>
    <w:rsid w:val="004777ED"/>
    <w:rsid w:val="0048148E"/>
    <w:rsid w:val="004871BF"/>
    <w:rsid w:val="0049659B"/>
    <w:rsid w:val="00496A84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484"/>
    <w:rsid w:val="00543AFA"/>
    <w:rsid w:val="00545FBB"/>
    <w:rsid w:val="00547026"/>
    <w:rsid w:val="0055022D"/>
    <w:rsid w:val="00556B91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6056DD"/>
    <w:rsid w:val="00607C44"/>
    <w:rsid w:val="00614255"/>
    <w:rsid w:val="006161FE"/>
    <w:rsid w:val="00626488"/>
    <w:rsid w:val="00655090"/>
    <w:rsid w:val="00657637"/>
    <w:rsid w:val="0067785D"/>
    <w:rsid w:val="006817C2"/>
    <w:rsid w:val="00683BF7"/>
    <w:rsid w:val="0069418D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7BAF"/>
    <w:rsid w:val="0070419D"/>
    <w:rsid w:val="00710756"/>
    <w:rsid w:val="00711144"/>
    <w:rsid w:val="00712DE1"/>
    <w:rsid w:val="00714D8D"/>
    <w:rsid w:val="00715B7E"/>
    <w:rsid w:val="00722DE9"/>
    <w:rsid w:val="007328DD"/>
    <w:rsid w:val="00746B75"/>
    <w:rsid w:val="007504DC"/>
    <w:rsid w:val="0075071C"/>
    <w:rsid w:val="00751106"/>
    <w:rsid w:val="00752E5B"/>
    <w:rsid w:val="007561FA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120C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97ECB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067F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3448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1922"/>
    <w:rsid w:val="00A125E0"/>
    <w:rsid w:val="00A17915"/>
    <w:rsid w:val="00A32364"/>
    <w:rsid w:val="00A329E8"/>
    <w:rsid w:val="00A333A4"/>
    <w:rsid w:val="00A4019D"/>
    <w:rsid w:val="00A442B9"/>
    <w:rsid w:val="00A52DF1"/>
    <w:rsid w:val="00A60047"/>
    <w:rsid w:val="00A62132"/>
    <w:rsid w:val="00A67409"/>
    <w:rsid w:val="00A67544"/>
    <w:rsid w:val="00A73790"/>
    <w:rsid w:val="00A7682D"/>
    <w:rsid w:val="00A832C8"/>
    <w:rsid w:val="00A87A3F"/>
    <w:rsid w:val="00A9300C"/>
    <w:rsid w:val="00AA2646"/>
    <w:rsid w:val="00AB34AB"/>
    <w:rsid w:val="00AB3F36"/>
    <w:rsid w:val="00AB6CC5"/>
    <w:rsid w:val="00AD3E7E"/>
    <w:rsid w:val="00AD471A"/>
    <w:rsid w:val="00AE447F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51EF2"/>
    <w:rsid w:val="00B54DC8"/>
    <w:rsid w:val="00B55A4E"/>
    <w:rsid w:val="00B6209E"/>
    <w:rsid w:val="00B6733A"/>
    <w:rsid w:val="00B67E90"/>
    <w:rsid w:val="00B7142D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5A2F"/>
    <w:rsid w:val="00BC5F3D"/>
    <w:rsid w:val="00BD42C8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260D"/>
    <w:rsid w:val="00C75047"/>
    <w:rsid w:val="00C8507E"/>
    <w:rsid w:val="00C92FCF"/>
    <w:rsid w:val="00C93C38"/>
    <w:rsid w:val="00C96764"/>
    <w:rsid w:val="00CA014F"/>
    <w:rsid w:val="00CA7772"/>
    <w:rsid w:val="00CC32DD"/>
    <w:rsid w:val="00CC3BB1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37EBD"/>
    <w:rsid w:val="00D42A3F"/>
    <w:rsid w:val="00D50EF6"/>
    <w:rsid w:val="00D511E4"/>
    <w:rsid w:val="00D52C8F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E0236"/>
    <w:rsid w:val="00DE0276"/>
    <w:rsid w:val="00DE2E98"/>
    <w:rsid w:val="00DE4C62"/>
    <w:rsid w:val="00DE6F10"/>
    <w:rsid w:val="00DF4C20"/>
    <w:rsid w:val="00E06E5F"/>
    <w:rsid w:val="00E118DB"/>
    <w:rsid w:val="00E119B0"/>
    <w:rsid w:val="00E5588A"/>
    <w:rsid w:val="00E5625C"/>
    <w:rsid w:val="00E65ACE"/>
    <w:rsid w:val="00E66BEB"/>
    <w:rsid w:val="00E715AD"/>
    <w:rsid w:val="00E75D12"/>
    <w:rsid w:val="00E87689"/>
    <w:rsid w:val="00E930E5"/>
    <w:rsid w:val="00E947F8"/>
    <w:rsid w:val="00E94854"/>
    <w:rsid w:val="00EA7B83"/>
    <w:rsid w:val="00EB5355"/>
    <w:rsid w:val="00EC34A8"/>
    <w:rsid w:val="00EC530F"/>
    <w:rsid w:val="00ED7B32"/>
    <w:rsid w:val="00EE1486"/>
    <w:rsid w:val="00EE2A3F"/>
    <w:rsid w:val="00EE4172"/>
    <w:rsid w:val="00F160E9"/>
    <w:rsid w:val="00F379CB"/>
    <w:rsid w:val="00F5674A"/>
    <w:rsid w:val="00F64267"/>
    <w:rsid w:val="00F706E2"/>
    <w:rsid w:val="00F73500"/>
    <w:rsid w:val="00F76D87"/>
    <w:rsid w:val="00F874EB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9F5"/>
    <w:rsid w:val="008719DD"/>
    <w:rsid w:val="00FF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8640150D4E46A4A6EC4591503475B7">
    <w:name w:val="878640150D4E46A4A6EC4591503475B7"/>
    <w:rsid w:val="00FF39F5"/>
  </w:style>
  <w:style w:type="paragraph" w:customStyle="1" w:styleId="58566CAFC02B451B9C4127B0A65F0EB9">
    <w:name w:val="58566CAFC02B451B9C4127B0A65F0EB9"/>
    <w:rsid w:val="00FF39F5"/>
  </w:style>
  <w:style w:type="paragraph" w:customStyle="1" w:styleId="52D52CA8F371490DA2EBCCA68F0DFE40">
    <w:name w:val="52D52CA8F371490DA2EBCCA68F0DFE40"/>
    <w:rsid w:val="00FF39F5"/>
  </w:style>
  <w:style w:type="paragraph" w:customStyle="1" w:styleId="1D63D5F85A364625813440990682962A">
    <w:name w:val="1D63D5F85A364625813440990682962A"/>
    <w:rsid w:val="00FF39F5"/>
  </w:style>
  <w:style w:type="paragraph" w:customStyle="1" w:styleId="0644CF985A5B4600A9669BB5C398AABF">
    <w:name w:val="0644CF985A5B4600A9669BB5C398AABF"/>
    <w:rsid w:val="00FF39F5"/>
  </w:style>
  <w:style w:type="paragraph" w:customStyle="1" w:styleId="D564A3A7228E499CBA718C59018E0DF6">
    <w:name w:val="D564A3A7228E499CBA718C59018E0DF6"/>
    <w:rsid w:val="00FF39F5"/>
  </w:style>
  <w:style w:type="paragraph" w:customStyle="1" w:styleId="AD213984572D444EA171340244B325B8">
    <w:name w:val="AD213984572D444EA171340244B325B8"/>
    <w:rsid w:val="00FF39F5"/>
  </w:style>
  <w:style w:type="paragraph" w:customStyle="1" w:styleId="9451A2D94C5E4258A4451D831B4F919B">
    <w:name w:val="9451A2D94C5E4258A4451D831B4F919B"/>
    <w:rsid w:val="00FF39F5"/>
  </w:style>
  <w:style w:type="paragraph" w:customStyle="1" w:styleId="889FECEBD1154A559BADF495FC745B67">
    <w:name w:val="889FECEBD1154A559BADF495FC745B67"/>
    <w:rsid w:val="00FF39F5"/>
  </w:style>
  <w:style w:type="paragraph" w:customStyle="1" w:styleId="93D20975D28F466E804F37579611C81D">
    <w:name w:val="93D20975D28F466E804F37579611C81D"/>
    <w:rsid w:val="00FF39F5"/>
  </w:style>
  <w:style w:type="paragraph" w:customStyle="1" w:styleId="3574C861073042C0A6506275F9BB332D">
    <w:name w:val="3574C861073042C0A6506275F9BB332D"/>
    <w:rsid w:val="00FF39F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78640150D4E46A4A6EC4591503475B7">
    <w:name w:val="878640150D4E46A4A6EC4591503475B7"/>
    <w:rsid w:val="00FF39F5"/>
  </w:style>
  <w:style w:type="paragraph" w:customStyle="1" w:styleId="58566CAFC02B451B9C4127B0A65F0EB9">
    <w:name w:val="58566CAFC02B451B9C4127B0A65F0EB9"/>
    <w:rsid w:val="00FF39F5"/>
  </w:style>
  <w:style w:type="paragraph" w:customStyle="1" w:styleId="52D52CA8F371490DA2EBCCA68F0DFE40">
    <w:name w:val="52D52CA8F371490DA2EBCCA68F0DFE40"/>
    <w:rsid w:val="00FF39F5"/>
  </w:style>
  <w:style w:type="paragraph" w:customStyle="1" w:styleId="1D63D5F85A364625813440990682962A">
    <w:name w:val="1D63D5F85A364625813440990682962A"/>
    <w:rsid w:val="00FF39F5"/>
  </w:style>
  <w:style w:type="paragraph" w:customStyle="1" w:styleId="0644CF985A5B4600A9669BB5C398AABF">
    <w:name w:val="0644CF985A5B4600A9669BB5C398AABF"/>
    <w:rsid w:val="00FF39F5"/>
  </w:style>
  <w:style w:type="paragraph" w:customStyle="1" w:styleId="D564A3A7228E499CBA718C59018E0DF6">
    <w:name w:val="D564A3A7228E499CBA718C59018E0DF6"/>
    <w:rsid w:val="00FF39F5"/>
  </w:style>
  <w:style w:type="paragraph" w:customStyle="1" w:styleId="AD213984572D444EA171340244B325B8">
    <w:name w:val="AD213984572D444EA171340244B325B8"/>
    <w:rsid w:val="00FF39F5"/>
  </w:style>
  <w:style w:type="paragraph" w:customStyle="1" w:styleId="9451A2D94C5E4258A4451D831B4F919B">
    <w:name w:val="9451A2D94C5E4258A4451D831B4F919B"/>
    <w:rsid w:val="00FF39F5"/>
  </w:style>
  <w:style w:type="paragraph" w:customStyle="1" w:styleId="889FECEBD1154A559BADF495FC745B67">
    <w:name w:val="889FECEBD1154A559BADF495FC745B67"/>
    <w:rsid w:val="00FF39F5"/>
  </w:style>
  <w:style w:type="paragraph" w:customStyle="1" w:styleId="93D20975D28F466E804F37579611C81D">
    <w:name w:val="93D20975D28F466E804F37579611C81D"/>
    <w:rsid w:val="00FF39F5"/>
  </w:style>
  <w:style w:type="paragraph" w:customStyle="1" w:styleId="3574C861073042C0A6506275F9BB332D">
    <w:name w:val="3574C861073042C0A6506275F9BB332D"/>
    <w:rsid w:val="00FF3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8FF5A-8609-4EEC-9BE9-320168FFC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5</cp:revision>
  <cp:lastPrinted>2015-06-29T02:41:00Z</cp:lastPrinted>
  <dcterms:created xsi:type="dcterms:W3CDTF">2017-12-05T03:41:00Z</dcterms:created>
  <dcterms:modified xsi:type="dcterms:W3CDTF">2018-02-26T07:17:00Z</dcterms:modified>
</cp:coreProperties>
</file>